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E9A" w:rsidRPr="007F34A9" w:rsidRDefault="007F1F61" w:rsidP="007F34A9">
      <w:pPr>
        <w:tabs>
          <w:tab w:val="left" w:pos="993"/>
        </w:tabs>
        <w:outlineLvl w:val="0"/>
        <w:rPr>
          <w:rFonts w:ascii="Verdana" w:hAnsi="Verdana"/>
          <w:b/>
          <w:sz w:val="28"/>
          <w:szCs w:val="28"/>
          <w:lang w:val="nl-NL"/>
        </w:rPr>
      </w:pPr>
      <w:r>
        <w:rPr>
          <w:rFonts w:ascii="Verdana" w:hAnsi="Verdana"/>
          <w:b/>
          <w:sz w:val="28"/>
          <w:szCs w:val="28"/>
          <w:lang w:val="nl-NL"/>
        </w:rPr>
        <w:t>Memo.</w:t>
      </w:r>
    </w:p>
    <w:p w:rsidR="00ED2E9A" w:rsidRPr="007F34A9" w:rsidRDefault="00ED2E9A" w:rsidP="000F305F">
      <w:pPr>
        <w:tabs>
          <w:tab w:val="left" w:pos="993"/>
          <w:tab w:val="left" w:pos="1701"/>
          <w:tab w:val="left" w:pos="6946"/>
        </w:tabs>
        <w:spacing w:after="0"/>
        <w:rPr>
          <w:rFonts w:ascii="Verdana" w:hAnsi="Verdana"/>
          <w:sz w:val="18"/>
          <w:szCs w:val="18"/>
          <w:lang w:val="nl-NL"/>
        </w:rPr>
      </w:pPr>
    </w:p>
    <w:p w:rsidR="007A3280" w:rsidRPr="00A955D7" w:rsidRDefault="007A3280" w:rsidP="000F305F">
      <w:pPr>
        <w:tabs>
          <w:tab w:val="left" w:pos="993"/>
          <w:tab w:val="left" w:pos="1701"/>
          <w:tab w:val="left" w:pos="6946"/>
        </w:tabs>
        <w:spacing w:after="0"/>
        <w:rPr>
          <w:rFonts w:ascii="Verdana" w:hAnsi="Verdana"/>
          <w:sz w:val="19"/>
          <w:szCs w:val="19"/>
          <w:lang w:val="nl-NL"/>
        </w:rPr>
      </w:pPr>
      <w:r w:rsidRPr="007F34A9">
        <w:rPr>
          <w:rFonts w:ascii="Verdana" w:hAnsi="Verdana"/>
          <w:sz w:val="19"/>
          <w:szCs w:val="19"/>
          <w:lang w:val="nl-NL"/>
        </w:rPr>
        <w:t>Datum</w:t>
      </w:r>
      <w:r w:rsidR="00EA7462" w:rsidRPr="007F34A9">
        <w:rPr>
          <w:rFonts w:ascii="Verdana" w:hAnsi="Verdana"/>
          <w:sz w:val="19"/>
          <w:szCs w:val="19"/>
          <w:lang w:val="nl-NL"/>
        </w:rPr>
        <w:tab/>
      </w:r>
      <w:r w:rsidR="007F1F61">
        <w:rPr>
          <w:rFonts w:ascii="Verdana" w:hAnsi="Verdana"/>
          <w:sz w:val="19"/>
          <w:szCs w:val="19"/>
          <w:lang w:val="nl-NL"/>
        </w:rPr>
        <w:tab/>
      </w:r>
      <w:r w:rsidR="00A955D7">
        <w:rPr>
          <w:rFonts w:ascii="Verdana" w:hAnsi="Verdana"/>
          <w:sz w:val="19"/>
          <w:szCs w:val="19"/>
          <w:lang w:val="nl-NL"/>
        </w:rPr>
        <w:t>woensdag 20 maart 2019</w:t>
      </w:r>
      <w:r w:rsidRPr="007F34A9">
        <w:rPr>
          <w:rFonts w:ascii="Verdana" w:hAnsi="Verdana" w:cs="Arial"/>
          <w:sz w:val="19"/>
          <w:szCs w:val="19"/>
          <w:lang w:val="nl-NL"/>
        </w:rPr>
        <w:tab/>
      </w:r>
    </w:p>
    <w:p w:rsidR="007F1F61" w:rsidRDefault="007A3280" w:rsidP="00A955D7">
      <w:pPr>
        <w:tabs>
          <w:tab w:val="left" w:pos="993"/>
          <w:tab w:val="left" w:pos="1701"/>
        </w:tabs>
        <w:spacing w:after="0"/>
        <w:ind w:left="1701" w:hanging="1701"/>
        <w:rPr>
          <w:rFonts w:ascii="Verdana" w:hAnsi="Verdana"/>
          <w:sz w:val="19"/>
          <w:szCs w:val="19"/>
          <w:lang w:val="nl-NL"/>
        </w:rPr>
      </w:pPr>
      <w:r w:rsidRPr="007F34A9">
        <w:rPr>
          <w:rFonts w:ascii="Verdana" w:hAnsi="Verdana"/>
          <w:sz w:val="19"/>
          <w:szCs w:val="19"/>
          <w:lang w:val="nl-NL"/>
        </w:rPr>
        <w:t>Aan</w:t>
      </w:r>
      <w:r w:rsidR="00EA7462" w:rsidRPr="007F34A9">
        <w:rPr>
          <w:rFonts w:ascii="Verdana" w:hAnsi="Verdana"/>
          <w:sz w:val="19"/>
          <w:szCs w:val="19"/>
          <w:lang w:val="nl-NL"/>
        </w:rPr>
        <w:tab/>
      </w:r>
      <w:r w:rsidR="007F1F61">
        <w:rPr>
          <w:rFonts w:ascii="Verdana" w:hAnsi="Verdana"/>
          <w:sz w:val="19"/>
          <w:szCs w:val="19"/>
          <w:lang w:val="nl-NL"/>
        </w:rPr>
        <w:tab/>
      </w:r>
      <w:r w:rsidR="00A955D7">
        <w:rPr>
          <w:rFonts w:ascii="Verdana" w:hAnsi="Verdana"/>
          <w:sz w:val="19"/>
          <w:szCs w:val="19"/>
          <w:lang w:val="nl-NL"/>
        </w:rPr>
        <w:t>Dhr. / Mevr. X. / Bewoners van dit woonadres.</w:t>
      </w:r>
      <w:r w:rsidRPr="007F34A9">
        <w:rPr>
          <w:rFonts w:ascii="Verdana" w:hAnsi="Verdana"/>
          <w:sz w:val="19"/>
          <w:szCs w:val="19"/>
          <w:lang w:val="nl-NL"/>
        </w:rPr>
        <w:tab/>
      </w:r>
    </w:p>
    <w:p w:rsidR="00A955D7" w:rsidRPr="007F34A9" w:rsidRDefault="007A3280" w:rsidP="000F305F">
      <w:pPr>
        <w:tabs>
          <w:tab w:val="left" w:pos="993"/>
        </w:tabs>
        <w:spacing w:after="0"/>
        <w:ind w:left="1701" w:hanging="1701"/>
        <w:rPr>
          <w:rFonts w:ascii="Verdana" w:hAnsi="Verdana"/>
          <w:sz w:val="19"/>
          <w:szCs w:val="19"/>
          <w:lang w:val="nl-NL"/>
        </w:rPr>
      </w:pPr>
      <w:r w:rsidRPr="007F34A9">
        <w:rPr>
          <w:rFonts w:ascii="Verdana" w:hAnsi="Verdana"/>
          <w:sz w:val="19"/>
          <w:szCs w:val="19"/>
          <w:lang w:val="nl-NL"/>
        </w:rPr>
        <w:t>Van</w:t>
      </w:r>
      <w:r w:rsidR="00EA7462" w:rsidRPr="007F34A9">
        <w:rPr>
          <w:rFonts w:ascii="Verdana" w:hAnsi="Verdana"/>
          <w:sz w:val="19"/>
          <w:szCs w:val="19"/>
          <w:lang w:val="nl-NL"/>
        </w:rPr>
        <w:tab/>
      </w:r>
      <w:r w:rsidR="007F1F61">
        <w:rPr>
          <w:rFonts w:ascii="Verdana" w:hAnsi="Verdana"/>
          <w:sz w:val="19"/>
          <w:szCs w:val="19"/>
          <w:lang w:val="nl-NL"/>
        </w:rPr>
        <w:tab/>
      </w:r>
    </w:p>
    <w:tbl>
      <w:tblPr>
        <w:tblStyle w:val="Tabelraster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8"/>
        <w:gridCol w:w="3883"/>
      </w:tblGrid>
      <w:tr w:rsidR="00A955D7" w:rsidTr="00A955D7">
        <w:tc>
          <w:tcPr>
            <w:tcW w:w="4811" w:type="dxa"/>
          </w:tcPr>
          <w:p w:rsidR="00A955D7" w:rsidRDefault="00A955D7" w:rsidP="000F305F">
            <w:pPr>
              <w:tabs>
                <w:tab w:val="left" w:pos="993"/>
              </w:tabs>
              <w:rPr>
                <w:rFonts w:ascii="Verdana" w:hAnsi="Verdana"/>
                <w:sz w:val="19"/>
                <w:szCs w:val="19"/>
                <w:lang w:val="nl-NL"/>
              </w:rPr>
            </w:pPr>
            <w:r>
              <w:rPr>
                <w:rFonts w:ascii="Verdana" w:hAnsi="Verdana"/>
                <w:sz w:val="19"/>
                <w:szCs w:val="19"/>
                <w:lang w:val="nl-NL"/>
              </w:rPr>
              <w:t>Bedrijfsnaam</w:t>
            </w:r>
          </w:p>
        </w:tc>
        <w:tc>
          <w:tcPr>
            <w:tcW w:w="4811" w:type="dxa"/>
          </w:tcPr>
          <w:p w:rsidR="00A955D7" w:rsidRDefault="00A955D7" w:rsidP="000F305F">
            <w:pPr>
              <w:tabs>
                <w:tab w:val="left" w:pos="993"/>
              </w:tabs>
              <w:rPr>
                <w:rFonts w:ascii="Verdana" w:hAnsi="Verdana"/>
                <w:sz w:val="19"/>
                <w:szCs w:val="19"/>
                <w:lang w:val="nl-NL"/>
              </w:rPr>
            </w:pPr>
            <w:r>
              <w:rPr>
                <w:rFonts w:ascii="Verdana" w:hAnsi="Verdana"/>
                <w:sz w:val="19"/>
                <w:szCs w:val="19"/>
                <w:lang w:val="nl-NL"/>
              </w:rPr>
              <w:t>Logo:</w:t>
            </w:r>
          </w:p>
        </w:tc>
      </w:tr>
    </w:tbl>
    <w:p w:rsidR="007F1F61" w:rsidRPr="007F34A9" w:rsidRDefault="007F1F61" w:rsidP="000F305F">
      <w:pPr>
        <w:tabs>
          <w:tab w:val="left" w:pos="993"/>
        </w:tabs>
        <w:spacing w:after="0"/>
        <w:ind w:left="1701" w:hanging="1701"/>
        <w:rPr>
          <w:rFonts w:ascii="Verdana" w:hAnsi="Verdana"/>
          <w:sz w:val="19"/>
          <w:szCs w:val="19"/>
          <w:lang w:val="nl-NL"/>
        </w:rPr>
      </w:pPr>
    </w:p>
    <w:p w:rsidR="007A3280" w:rsidRPr="007F34A9" w:rsidRDefault="007A3280" w:rsidP="000F305F">
      <w:pPr>
        <w:tabs>
          <w:tab w:val="left" w:pos="993"/>
          <w:tab w:val="left" w:pos="1701"/>
        </w:tabs>
        <w:spacing w:after="0"/>
        <w:ind w:left="1701" w:hanging="1701"/>
        <w:rPr>
          <w:rFonts w:ascii="Verdana" w:hAnsi="Verdana"/>
          <w:sz w:val="19"/>
          <w:szCs w:val="19"/>
          <w:lang w:val="nl-NL"/>
        </w:rPr>
      </w:pPr>
      <w:r w:rsidRPr="007F34A9">
        <w:rPr>
          <w:rFonts w:ascii="Verdana" w:hAnsi="Verdana"/>
          <w:sz w:val="19"/>
          <w:szCs w:val="19"/>
          <w:lang w:val="nl-NL"/>
        </w:rPr>
        <w:t>Betreft</w:t>
      </w:r>
      <w:r w:rsidR="00A955D7">
        <w:rPr>
          <w:rFonts w:ascii="Verdana" w:hAnsi="Verdana"/>
          <w:sz w:val="19"/>
          <w:szCs w:val="19"/>
          <w:lang w:val="nl-NL"/>
        </w:rPr>
        <w:t>:</w:t>
      </w:r>
      <w:bookmarkStart w:id="0" w:name="_GoBack"/>
      <w:bookmarkEnd w:id="0"/>
      <w:r w:rsidR="00EA7462" w:rsidRPr="007F34A9">
        <w:rPr>
          <w:rFonts w:ascii="Verdana" w:hAnsi="Verdana"/>
          <w:sz w:val="19"/>
          <w:szCs w:val="19"/>
          <w:lang w:val="nl-NL"/>
        </w:rPr>
        <w:tab/>
      </w:r>
      <w:r w:rsidR="007F1F61">
        <w:rPr>
          <w:rFonts w:ascii="Verdana" w:hAnsi="Verdana"/>
          <w:sz w:val="19"/>
          <w:szCs w:val="19"/>
          <w:lang w:val="nl-NL"/>
        </w:rPr>
        <w:tab/>
      </w:r>
      <w:r w:rsidR="00EA7462" w:rsidRPr="007F34A9">
        <w:rPr>
          <w:rFonts w:ascii="Verdana" w:hAnsi="Verdana"/>
          <w:sz w:val="19"/>
          <w:szCs w:val="19"/>
          <w:lang w:val="nl-NL"/>
        </w:rPr>
        <w:t>x</w:t>
      </w:r>
      <w:r w:rsidRPr="007F34A9">
        <w:rPr>
          <w:rFonts w:ascii="Verdana" w:hAnsi="Verdana"/>
          <w:sz w:val="19"/>
          <w:szCs w:val="19"/>
          <w:lang w:val="nl-NL"/>
        </w:rPr>
        <w:tab/>
      </w:r>
    </w:p>
    <w:p w:rsidR="007A3280" w:rsidRPr="007F34A9" w:rsidRDefault="007A3280" w:rsidP="000F305F">
      <w:pPr>
        <w:tabs>
          <w:tab w:val="left" w:pos="993"/>
        </w:tabs>
        <w:spacing w:after="0"/>
        <w:rPr>
          <w:rFonts w:ascii="Verdana" w:hAnsi="Verdana"/>
          <w:sz w:val="19"/>
          <w:szCs w:val="19"/>
          <w:lang w:val="nl-NL"/>
        </w:rPr>
      </w:pPr>
    </w:p>
    <w:p w:rsidR="007A3280" w:rsidRPr="007F34A9" w:rsidRDefault="007F1F61" w:rsidP="000F305F">
      <w:pPr>
        <w:tabs>
          <w:tab w:val="left" w:pos="993"/>
        </w:tabs>
        <w:spacing w:after="0"/>
        <w:rPr>
          <w:rFonts w:ascii="Verdana" w:hAnsi="Verdana"/>
          <w:sz w:val="19"/>
          <w:szCs w:val="19"/>
          <w:lang w:val="nl-NL"/>
        </w:rPr>
      </w:pPr>
      <w:r>
        <w:rPr>
          <w:rFonts w:ascii="Verdana" w:hAnsi="Verdana"/>
          <w:sz w:val="19"/>
          <w:szCs w:val="19"/>
          <w:lang w:val="nl-NL"/>
        </w:rPr>
        <w:t xml:space="preserve">Namens Gemeente Stein hebben wij uw melding over “…..” in de straat “…..” </w:t>
      </w:r>
      <w:r w:rsidR="00A955D7">
        <w:rPr>
          <w:rFonts w:ascii="Verdana" w:hAnsi="Verdana"/>
          <w:sz w:val="19"/>
          <w:szCs w:val="19"/>
          <w:lang w:val="nl-NL"/>
        </w:rPr>
        <w:t>geregistreerd</w:t>
      </w:r>
      <w:r>
        <w:rPr>
          <w:rFonts w:ascii="Verdana" w:hAnsi="Verdana"/>
          <w:sz w:val="19"/>
          <w:szCs w:val="19"/>
          <w:lang w:val="nl-NL"/>
        </w:rPr>
        <w:t xml:space="preserve"> onder meldnummer “…..” </w:t>
      </w:r>
    </w:p>
    <w:p w:rsidR="007A3280" w:rsidRPr="007F34A9" w:rsidRDefault="007A3280" w:rsidP="000F305F">
      <w:pPr>
        <w:tabs>
          <w:tab w:val="left" w:pos="993"/>
        </w:tabs>
        <w:spacing w:after="0"/>
        <w:rPr>
          <w:rFonts w:ascii="Verdana" w:hAnsi="Verdana"/>
          <w:sz w:val="19"/>
          <w:szCs w:val="19"/>
          <w:lang w:val="nl-NL"/>
        </w:rPr>
      </w:pPr>
    </w:p>
    <w:p w:rsidR="007A3280" w:rsidRPr="007F34A9" w:rsidRDefault="007A3280" w:rsidP="000F305F">
      <w:pPr>
        <w:tabs>
          <w:tab w:val="left" w:pos="993"/>
        </w:tabs>
        <w:spacing w:after="0"/>
        <w:rPr>
          <w:rFonts w:ascii="Verdana" w:hAnsi="Verdana"/>
          <w:sz w:val="19"/>
          <w:szCs w:val="19"/>
          <w:lang w:val="nl-NL"/>
        </w:rPr>
      </w:pPr>
    </w:p>
    <w:p w:rsidR="007A3280" w:rsidRPr="007F34A9" w:rsidRDefault="007A3280" w:rsidP="000F305F">
      <w:pPr>
        <w:tabs>
          <w:tab w:val="left" w:pos="993"/>
        </w:tabs>
        <w:spacing w:after="0"/>
        <w:rPr>
          <w:rFonts w:ascii="Verdana" w:hAnsi="Verdana"/>
          <w:sz w:val="19"/>
          <w:szCs w:val="19"/>
          <w:lang w:val="nl-NL"/>
        </w:rPr>
      </w:pPr>
    </w:p>
    <w:p w:rsidR="000B3B66" w:rsidRDefault="007A3280" w:rsidP="000F305F">
      <w:pPr>
        <w:tabs>
          <w:tab w:val="left" w:pos="993"/>
        </w:tabs>
        <w:spacing w:after="0"/>
        <w:rPr>
          <w:rFonts w:ascii="Verdana" w:hAnsi="Verdana"/>
          <w:sz w:val="19"/>
          <w:szCs w:val="19"/>
          <w:lang w:val="nl-NL"/>
        </w:rPr>
      </w:pPr>
      <w:r w:rsidRPr="007F34A9">
        <w:rPr>
          <w:rFonts w:ascii="Verdana" w:hAnsi="Verdana"/>
          <w:sz w:val="19"/>
          <w:szCs w:val="19"/>
          <w:lang w:val="nl-NL"/>
        </w:rPr>
        <w:t>Met vriendelijke groet,</w:t>
      </w:r>
    </w:p>
    <w:p w:rsidR="007A3280" w:rsidRPr="007F34A9" w:rsidRDefault="007A3280" w:rsidP="00242ED7">
      <w:pPr>
        <w:rPr>
          <w:rFonts w:ascii="Verdana" w:hAnsi="Verdana"/>
          <w:sz w:val="19"/>
          <w:szCs w:val="19"/>
          <w:lang w:val="nl-NL"/>
        </w:rPr>
      </w:pPr>
    </w:p>
    <w:p w:rsidR="007A3280" w:rsidRPr="007F34A9" w:rsidRDefault="007A3280" w:rsidP="000F305F">
      <w:pPr>
        <w:tabs>
          <w:tab w:val="left" w:pos="993"/>
        </w:tabs>
        <w:spacing w:after="0"/>
        <w:rPr>
          <w:rFonts w:ascii="Verdana" w:hAnsi="Verdana"/>
          <w:sz w:val="19"/>
          <w:szCs w:val="19"/>
          <w:lang w:val="nl-NL"/>
        </w:rPr>
      </w:pPr>
    </w:p>
    <w:p w:rsidR="007A3280" w:rsidRPr="007F34A9" w:rsidRDefault="00C2439C" w:rsidP="000F305F">
      <w:pPr>
        <w:tabs>
          <w:tab w:val="left" w:pos="993"/>
        </w:tabs>
        <w:rPr>
          <w:rFonts w:ascii="Verdana" w:hAnsi="Verdana" w:cs="Arial"/>
          <w:sz w:val="19"/>
          <w:szCs w:val="19"/>
          <w:lang w:val="nl-NL"/>
        </w:rPr>
      </w:pPr>
      <w:r w:rsidRPr="007F34A9">
        <w:rPr>
          <w:rFonts w:ascii="Verdana" w:hAnsi="Verdana" w:cs="Arial"/>
          <w:sz w:val="19"/>
          <w:szCs w:val="19"/>
          <w:lang w:val="nl-NL"/>
        </w:rPr>
        <w:softHyphen/>
      </w:r>
    </w:p>
    <w:sectPr w:rsidR="007A3280" w:rsidRPr="007F34A9" w:rsidSect="00574E45">
      <w:headerReference w:type="default" r:id="rId6"/>
      <w:headerReference w:type="first" r:id="rId7"/>
      <w:pgSz w:w="11900" w:h="16840" w:code="1"/>
      <w:pgMar w:top="2126" w:right="1134" w:bottom="2410" w:left="1134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F61" w:rsidRDefault="007F1F61" w:rsidP="00CC5DBE">
      <w:pPr>
        <w:spacing w:after="0" w:line="240" w:lineRule="auto"/>
      </w:pPr>
      <w:r>
        <w:separator/>
      </w:r>
    </w:p>
  </w:endnote>
  <w:endnote w:type="continuationSeparator" w:id="0">
    <w:p w:rsidR="007F1F61" w:rsidRDefault="007F1F61" w:rsidP="00CC5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F61" w:rsidRDefault="007F1F61" w:rsidP="00CC5DBE">
      <w:pPr>
        <w:spacing w:after="0" w:line="240" w:lineRule="auto"/>
      </w:pPr>
      <w:r>
        <w:separator/>
      </w:r>
    </w:p>
  </w:footnote>
  <w:footnote w:type="continuationSeparator" w:id="0">
    <w:p w:rsidR="007F1F61" w:rsidRDefault="007F1F61" w:rsidP="00CC5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11" w:rsidRDefault="007B0A59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-742478</wp:posOffset>
          </wp:positionH>
          <wp:positionV relativeFrom="paragraph">
            <wp:posOffset>0</wp:posOffset>
          </wp:positionV>
          <wp:extent cx="7560000" cy="1069808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EMEENTE STEIN - DMS - VOLGVEL A4_02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8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11" w:rsidRDefault="007B0A59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-733588</wp:posOffset>
          </wp:positionH>
          <wp:positionV relativeFrom="paragraph">
            <wp:posOffset>0</wp:posOffset>
          </wp:positionV>
          <wp:extent cx="7560000" cy="10698080"/>
          <wp:effectExtent l="0" t="0" r="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EMEENTE STEIN - DMS - BRIEFPAPIER A4_02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8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61"/>
    <w:rsid w:val="000A57E4"/>
    <w:rsid w:val="000B3B66"/>
    <w:rsid w:val="000F305F"/>
    <w:rsid w:val="00191F39"/>
    <w:rsid w:val="00196D0A"/>
    <w:rsid w:val="00207B18"/>
    <w:rsid w:val="00242ED7"/>
    <w:rsid w:val="002F7BCE"/>
    <w:rsid w:val="00397083"/>
    <w:rsid w:val="003E716F"/>
    <w:rsid w:val="0046267F"/>
    <w:rsid w:val="004F7DE3"/>
    <w:rsid w:val="00574E45"/>
    <w:rsid w:val="005A7A44"/>
    <w:rsid w:val="005D646B"/>
    <w:rsid w:val="006C31DF"/>
    <w:rsid w:val="007739AB"/>
    <w:rsid w:val="007A3280"/>
    <w:rsid w:val="007B0A59"/>
    <w:rsid w:val="007F1F61"/>
    <w:rsid w:val="007F34A9"/>
    <w:rsid w:val="00811289"/>
    <w:rsid w:val="008412BE"/>
    <w:rsid w:val="00892EA6"/>
    <w:rsid w:val="008B700B"/>
    <w:rsid w:val="0095030A"/>
    <w:rsid w:val="0098256C"/>
    <w:rsid w:val="0098639F"/>
    <w:rsid w:val="009A04A4"/>
    <w:rsid w:val="009C7443"/>
    <w:rsid w:val="00A86028"/>
    <w:rsid w:val="00A955D7"/>
    <w:rsid w:val="00AA00CA"/>
    <w:rsid w:val="00AB244E"/>
    <w:rsid w:val="00C2439C"/>
    <w:rsid w:val="00CC5DBE"/>
    <w:rsid w:val="00D15D22"/>
    <w:rsid w:val="00D27011"/>
    <w:rsid w:val="00E04295"/>
    <w:rsid w:val="00EA7462"/>
    <w:rsid w:val="00EC7A42"/>
    <w:rsid w:val="00ED2E9A"/>
    <w:rsid w:val="00F9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B7069F-1620-4402-8278-E3E34183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A3277"/>
    <w:rPr>
      <w:rFonts w:eastAsiaTheme="minorEastAsia"/>
    </w:rPr>
  </w:style>
  <w:style w:type="paragraph" w:styleId="Kop1">
    <w:name w:val="heading 1"/>
    <w:basedOn w:val="Standaard"/>
    <w:next w:val="Standaard"/>
    <w:link w:val="Kop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41CD9"/>
  </w:style>
  <w:style w:type="character" w:customStyle="1" w:styleId="Kop1Char">
    <w:name w:val="Kop 1 Char"/>
    <w:basedOn w:val="Standaardalinea-lettertype"/>
    <w:link w:val="Kop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tandaardinspringing">
    <w:name w:val="Normal Indent"/>
    <w:basedOn w:val="Standaard"/>
    <w:uiPriority w:val="99"/>
    <w:unhideWhenUsed/>
    <w:rsid w:val="00841CD9"/>
    <w:pPr>
      <w:ind w:left="720"/>
    </w:pPr>
  </w:style>
  <w:style w:type="paragraph" w:styleId="Ondertitel">
    <w:name w:val="Subtitle"/>
    <w:basedOn w:val="Standaard"/>
    <w:next w:val="Standaard"/>
    <w:link w:val="Ondertitel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adruk">
    <w:name w:val="Emphasis"/>
    <w:basedOn w:val="Standaardalinea-lettertype"/>
    <w:uiPriority w:val="20"/>
    <w:qFormat/>
    <w:rsid w:val="00D1197D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5D646B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5D64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7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3280"/>
    <w:rPr>
      <w:rFonts w:ascii="Tahoma" w:hAnsi="Tahoma" w:cs="Tahoma"/>
      <w:sz w:val="16"/>
      <w:szCs w:val="16"/>
    </w:rPr>
  </w:style>
  <w:style w:type="paragraph" w:styleId="Voettekst">
    <w:name w:val="footer"/>
    <w:basedOn w:val="Standaard"/>
    <w:link w:val="VoettekstChar"/>
    <w:uiPriority w:val="99"/>
    <w:unhideWhenUsed/>
    <w:rsid w:val="00CC5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C5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wea1\AppData\Local\Microsoft\Windows\Temporary%20Internet%20Files\Content.IE5\5TBTKH99\Gemeente%20Stein%202018%20-%20zwartwit%20voor%20print%20geschikt%20-%20JUNI2018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Gemeente Stein 2018 - zwartwit voor print geschikt - JUNI2018.dotx</Template>
  <TotalTime>0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Stein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Addy Bouwens</dc:creator>
  <cp:lastModifiedBy>Addy Bouwens</cp:lastModifiedBy>
  <cp:revision>2</cp:revision>
  <dcterms:created xsi:type="dcterms:W3CDTF">2019-03-20T12:10:00Z</dcterms:created>
  <dcterms:modified xsi:type="dcterms:W3CDTF">2019-03-20T12:18:00Z</dcterms:modified>
</cp:coreProperties>
</file>